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69026293" name="d68d61c0-9790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4493067" name="d68d61c0-9790-11f0-82c8-41893ca2326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Brandschutz Beleuchtung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9174450" name="2359db8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8397523" name="2359db80-9798-11f0-82c8-41893ca23260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6865845" name="60b456e0-979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9146952" name="60b456e0-9798-11f0-82c8-41893ca23260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97081802" name="13885e6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2210809" name="13885e60-9799-11f0-82c8-41893ca23260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DG - EG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50491192" name="289306c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074936" name="289306c0-9799-11f0-82c8-41893ca23260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Waschküche / Büro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13165280" name="a2dc1c5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1654086" name="a2dc1c50-9799-11f0-82c8-41893ca23260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Waschküche / Büro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65793399" name="e85991e0-979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5938591" name="e85991e0-9799-11f0-82c8-41893ca23260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DG- UG </w:t>
            </w:r>
          </w:p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Fensterflügel 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64573212" name="8e912500-979a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507825" name="8e912500-979a-11f0-82c8-41893ca23260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953485" name="f99a92a0-979a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4090783" name="f99a92a0-979a-11f0-82c8-41893ca23260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Wohnzimmer / Küche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29618944" name="1484fbf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8271518" name="1484fbf0-979b-11f0-82c8-41893ca23260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Boden </w:t>
            </w:r>
          </w:p>
        </w:tc>
        <w:tc>
          <w:p>
            <w:pPr>
              <w:spacing w:before="0" w:after="0" w:line="240" w:lineRule="auto"/>
            </w:pPr>
            <w:r>
              <w:t>Boden / Wand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28079399" name="7cd8715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7196989" name="7cd87150-979b-11f0-82c8-41893ca23260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Reduit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3157025" name="951dab40-979b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937270" name="951dab40-979b-11f0-82c8-41893ca23260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19310872" name="3548c82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3017933" name="3548c820-979c-11f0-82c8-41893ca23260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Bad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(elastische) Wandbeläge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5956883" name="49e3499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374819" name="49e34990-979c-11f0-82c8-41893ca23260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5000329" name="9ef516c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284733" name="9ef516c0-979c-11f0-82c8-41893ca23260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9167972" name="b38b798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7167528" name="b38b7980-979c-11f0-82c8-41893ca23260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Gang / 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9765838" name="d615a340-979c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8393148" name="d615a340-979c-11f0-82c8-41893ca23260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Gästezimmer alt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7032510" name="2aeadca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7815196" name="2aeadca0-979d-11f0-82c8-41893ca23260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Gästezimmer alt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0675923" name="3b9eae0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8652357" name="3b9eae00-979d-11f0-82c8-41893ca2326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Gästezimmer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32746800" name="ae06b46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6958529" name="ae06b460-979d-11f0-82c8-41893ca23260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88320565" name="dc73b490-979f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106508" name="dc73b490-979f-11f0-82c8-41893ca2326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alle Gästezimmer neu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1111430" name="f8a46b70-979d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2436741" name="f8a46b70-979d-11f0-82c8-41893ca2326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8638573" name="f344c510-979f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5460419" name="f344c510-979f-11f0-82c8-41893ca23260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Neben Stube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81446356" name="0038cf50-97a0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874452" name="0038cf50-97a0-11f0-82c8-41893ca23260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49762215" name="2e65fcd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7841225" name="2e65fcd0-97a1-11f0-82c8-41893ca23260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4934930" name="48d36df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4218456" name="48d36df0-97a1-11f0-82c8-41893ca23260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92772017" name="8de85db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6925616" name="8de85db0-97a1-11f0-82c8-41893ca23260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VM-28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8696161" name="a13836b0-97a1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5514638" name="a13836b0-97a1-11f0-82c8-41893ca23260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88220559" name="e8564770-97a2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1608489" name="e8564770-97a2-11f0-82c8-41893ca23260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12646636" name="fd468a00-97a2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903622" name="fd468a00-97a2-11f0-82c8-41893ca23260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VM-31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645739" name="0a9118b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5109006" name="0a9118b0-97a3-11f0-82c8-41893ca23260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VM-32</w:t>
            </w:r>
          </w:p>
        </w:tc>
        <w:tc>
          <w:p>
            <w:pPr>
              <w:spacing w:before="0" w:after="0" w:line="240" w:lineRule="auto"/>
            </w:pPr>
            <w:r>
              <w:t>Waschraum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00161642" name="415e06f0-97a3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2175607" name="415e06f0-97a3-11f0-82c8-41893ca23260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VM-33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/Decke </w:t>
            </w:r>
          </w:p>
        </w:tc>
        <w:tc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70552105" name="586c2b0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9828812" name="586c2b00-97a4-11f0-82c8-41893ca23260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VM-34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00268991" name="a0749130-97a4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5770620" name="a0749130-97a4-11f0-82c8-41893ca23260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VM-35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31333721" name="b5df8c90-97a5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851499" name="b5df8c90-97a5-11f0-82c8-41893ca23260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82328386" name="e5cf9530-97a5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6139439" name="e5cf9530-97a5-11f0-82c8-41893ca23260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VM-37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UG 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0686534" name="16ce75c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1616316" name="16ce75c0-97a6-11f0-82c8-41893ca23260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VM-38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37779482" name="30530d8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487841" name="30530d80-97a6-11f0-82c8-41893ca23260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VM-39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2653675" name="97a0d2b0-97a6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7117214" name="97a0d2b0-97a6-11f0-82c8-41893ca23260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VM-40</w:t>
            </w:r>
          </w:p>
        </w:tc>
        <w:tc>
          <w:p>
            <w:pPr>
              <w:spacing w:before="0" w:after="0" w:line="240" w:lineRule="auto"/>
            </w:pPr>
            <w:r>
              <w:t>Werkstatt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96853825" name="2ea19780-97a7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7276531" name="2ea19780-97a7-11f0-82c8-41893ca23260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VM-41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Welleternit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36166789" name="ad06ec10-97a7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2575340" name="ad06ec10-97a7-11f0-82c8-41893ca23260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VM-42</w:t>
            </w:r>
          </w:p>
        </w:tc>
        <w:tc>
          <w:p>
            <w:pPr>
              <w:spacing w:before="0" w:after="0" w:line="240" w:lineRule="auto"/>
            </w:pPr>
            <w:r>
              <w:t>Estrich Haus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Cushio 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33578922" name="9cbcbc80-97a8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4046804" name="9cbcbc80-97a8-11f0-82c8-41893ca23260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VM-43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48381828" name="292df3f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14463111" name="292df3f0-97a9-11f0-82c8-41893ca23260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VM-44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81816447" name="6490be0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334935" name="6490be00-97a9-11f0-82c8-41893ca23260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29213595" name="8edc881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421499" name="8edc8810-97a9-11f0-82c8-41893ca23260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VM-46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DG- OG </w:t>
            </w:r>
          </w:p>
          <w:p>
            <w:pPr>
              <w:spacing w:before="0" w:after="0" w:line="240" w:lineRule="auto"/>
            </w:pPr>
            <w:r>
              <w:t>Wand / Decke / Boden </w:t>
            </w:r>
          </w:p>
        </w:tc>
        <w:tc>
          <w:p>
            <w:pPr>
              <w:spacing w:before="0" w:after="0" w:line="240" w:lineRule="auto"/>
            </w:pPr>
            <w:r>
              <w:t>Wand / Decke / Boden</w:t>
            </w:r>
          </w:p>
        </w:tc>
        <w:tc>
          <w:p>
            <w:pPr>
              <w:spacing w:before="0" w:after="0" w:line="240" w:lineRule="auto"/>
            </w:pPr>
            <w:r>
              <w:t>Putze / 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122212227" name="a038594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674991" name="a0385940-97a9-11f0-82c8-41893ca23260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527462902" name="e9b11850-97a9-11f0-82c8-41893ca2326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8648016" name="e9b11850-97a9-11f0-82c8-41893ca23260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5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Luzernerstrasse 43,45, 6025 Neudorf</w:t>
          </w:r>
        </w:p>
        <w:p>
          <w:pPr>
            <w:spacing w:before="0" w:after="0"/>
          </w:pPr>
          <w:r>
            <w:t>483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footer.xml" Type="http://schemas.openxmlformats.org/officeDocument/2006/relationships/footer" Id="rId5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